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388464" w14:textId="35ECE93F" w:rsidR="00A14104" w:rsidRDefault="00AA2476" w:rsidP="00AA2476">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t xml:space="preserve">Bijlage </w:t>
      </w:r>
      <w:bookmarkStart w:id="10" w:name="_GoBack"/>
      <w:r w:rsidR="00397931" w:rsidRPr="00397931">
        <w:t xml:space="preserve">4 </w:t>
      </w:r>
      <w:bookmarkEnd w:id="10"/>
      <w:r>
        <w:t xml:space="preserve">– </w:t>
      </w:r>
      <w:r w:rsidR="00A14104">
        <w:t>Model Verklaring derden</w:t>
      </w:r>
      <w:bookmarkEnd w:id="0"/>
      <w:bookmarkEnd w:id="1"/>
      <w:bookmarkEnd w:id="2"/>
      <w:bookmarkEnd w:id="3"/>
      <w:bookmarkEnd w:id="4"/>
      <w:bookmarkEnd w:id="5"/>
      <w:bookmarkEnd w:id="6"/>
      <w:bookmarkEnd w:id="7"/>
      <w:bookmarkEnd w:id="8"/>
      <w:bookmarkEnd w:id="9"/>
    </w:p>
    <w:p w14:paraId="063BB065" w14:textId="77777777" w:rsidR="00A14104" w:rsidRDefault="00A14104" w:rsidP="00A14104">
      <w:r>
        <w:t xml:space="preserve">Model verklaring beschikbaarheid bekwaamheden onderaannemer. </w:t>
      </w:r>
    </w:p>
    <w:p w14:paraId="3AEAD1C8" w14:textId="77777777" w:rsidR="00A14104" w:rsidRDefault="00A14104" w:rsidP="00A14104"/>
    <w:p w14:paraId="5D7EBD3F" w14:textId="77777777" w:rsidR="00A14104" w:rsidRDefault="00A14104" w:rsidP="00A14104">
      <w:r>
        <w:t xml:space="preserve">Gegevens onderaannemer: </w:t>
      </w:r>
      <w:r>
        <w:rPr>
          <w:i/>
          <w:highlight w:val="lightGray"/>
        </w:rPr>
        <w:t>&lt;statutaire naam&gt;</w:t>
      </w:r>
    </w:p>
    <w:p w14:paraId="622F00B0" w14:textId="77777777" w:rsidR="00A14104" w:rsidRDefault="00A14104" w:rsidP="00A14104"/>
    <w:p w14:paraId="403A41DE" w14:textId="77777777" w:rsidR="00A14104" w:rsidRDefault="00A14104" w:rsidP="00A14104">
      <w:r>
        <w:t>Gevestigd te:</w:t>
      </w:r>
    </w:p>
    <w:p w14:paraId="15FDCB00" w14:textId="77777777" w:rsidR="00A14104" w:rsidRDefault="00A14104" w:rsidP="00A14104"/>
    <w:p w14:paraId="44618150" w14:textId="77777777" w:rsidR="00A14104" w:rsidRDefault="00A14104" w:rsidP="00A14104">
      <w:r>
        <w:t>Naam:</w:t>
      </w:r>
    </w:p>
    <w:p w14:paraId="6BAAAA62" w14:textId="77777777" w:rsidR="00A14104" w:rsidRDefault="00A14104" w:rsidP="00A14104"/>
    <w:p w14:paraId="0D576705" w14:textId="77777777" w:rsidR="00A14104" w:rsidRDefault="00A14104" w:rsidP="00A14104">
      <w:r>
        <w:t>Rechtsvorm:</w:t>
      </w:r>
    </w:p>
    <w:p w14:paraId="6D17D034" w14:textId="77777777" w:rsidR="00A14104" w:rsidRDefault="00A14104" w:rsidP="00A14104"/>
    <w:p w14:paraId="459B4D3B" w14:textId="77777777" w:rsidR="00A14104" w:rsidRDefault="00A14104" w:rsidP="00A14104">
      <w:r>
        <w:t>Adresgegevens:</w:t>
      </w:r>
    </w:p>
    <w:p w14:paraId="71EEB177" w14:textId="77777777" w:rsidR="00A14104" w:rsidRDefault="00A14104" w:rsidP="00A14104"/>
    <w:p w14:paraId="6D1B04AF" w14:textId="77777777" w:rsidR="00A14104" w:rsidRDefault="00A14104" w:rsidP="00A14104">
      <w:r>
        <w:t>E-mail:</w:t>
      </w:r>
    </w:p>
    <w:p w14:paraId="408FA17D" w14:textId="77777777" w:rsidR="00A14104" w:rsidRDefault="00A14104" w:rsidP="00A14104"/>
    <w:p w14:paraId="6133123F" w14:textId="77777777" w:rsidR="00A14104" w:rsidRDefault="00A14104" w:rsidP="00A14104">
      <w:r>
        <w:t>Fax:</w:t>
      </w:r>
    </w:p>
    <w:p w14:paraId="7F4FF2EB" w14:textId="77777777" w:rsidR="00A14104" w:rsidRDefault="00A14104" w:rsidP="00A14104"/>
    <w:p w14:paraId="39272120" w14:textId="77777777" w:rsidR="00A14104" w:rsidRDefault="00A14104" w:rsidP="00A14104">
      <w:r>
        <w:t>Telefoon:</w:t>
      </w:r>
    </w:p>
    <w:p w14:paraId="2D2E96ED" w14:textId="77777777" w:rsidR="00A14104" w:rsidRDefault="00A14104" w:rsidP="00A14104"/>
    <w:p w14:paraId="6F60D4D1" w14:textId="77777777" w:rsidR="00A14104" w:rsidRDefault="00A14104" w:rsidP="00A14104">
      <w:r>
        <w:rPr>
          <w:highlight w:val="lightGray"/>
        </w:rPr>
        <w:t>[</w:t>
      </w:r>
      <w:r>
        <w:rPr>
          <w:i/>
          <w:highlight w:val="lightGray"/>
        </w:rPr>
        <w:t>naam onderaannemer</w:t>
      </w:r>
      <w:r>
        <w:rPr>
          <w:highlight w:val="lightGray"/>
        </w:rPr>
        <w:t>]</w:t>
      </w:r>
      <w:r>
        <w:t xml:space="preserve"> verklaart:</w:t>
      </w:r>
    </w:p>
    <w:p w14:paraId="70D14425" w14:textId="77777777" w:rsidR="00A14104" w:rsidRDefault="00A14104" w:rsidP="00A14104"/>
    <w:p w14:paraId="273020C6" w14:textId="77777777" w:rsidR="00A14104" w:rsidRDefault="00A14104" w:rsidP="00A14104">
      <w:pPr>
        <w:pStyle w:val="OpsommingCijfers"/>
        <w:numPr>
          <w:ilvl w:val="0"/>
          <w:numId w:val="29"/>
        </w:numPr>
      </w:pPr>
      <w:r>
        <w:t>dat zij heeft kennisgenomen van de selectieleidraad voor deze aanbestedingsprocedure en onvoorwaardelijk met de daarin neergelegde procedure instemt;</w:t>
      </w:r>
    </w:p>
    <w:p w14:paraId="7C6623F8" w14:textId="77777777" w:rsidR="00A14104" w:rsidRDefault="00A14104" w:rsidP="00A14104">
      <w:pPr>
        <w:pStyle w:val="OpsommingCijfers"/>
        <w:numPr>
          <w:ilvl w:val="0"/>
          <w:numId w:val="29"/>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14:paraId="757ECB57" w14:textId="77777777" w:rsidR="00A14104" w:rsidRDefault="00A14104" w:rsidP="00A14104">
      <w:pPr>
        <w:pStyle w:val="OpsommingCijfers"/>
        <w:numPr>
          <w:ilvl w:val="0"/>
          <w:numId w:val="29"/>
        </w:numPr>
      </w:pPr>
      <w:r>
        <w:t xml:space="preserve">dat </w:t>
      </w:r>
      <w:r w:rsidR="00F065D5" w:rsidRPr="00F065D5">
        <w:rPr>
          <w:highlight w:val="lightGray"/>
        </w:rPr>
        <w:t xml:space="preserve"> [</w:t>
      </w:r>
      <w:r w:rsidR="00F065D5" w:rsidRPr="00F065D5">
        <w:rPr>
          <w:i/>
          <w:highlight w:val="lightGray"/>
        </w:rPr>
        <w:t>naam inschrijver</w:t>
      </w:r>
      <w:r w:rsidR="00F065D5" w:rsidRPr="00F065D5">
        <w:rPr>
          <w:highlight w:val="lightGray"/>
        </w:rPr>
        <w:t xml:space="preserve">] </w:t>
      </w:r>
      <w:r>
        <w:t xml:space="preserve">indien het werk aan </w:t>
      </w:r>
      <w:r>
        <w:rPr>
          <w:highlight w:val="lightGray"/>
        </w:rPr>
        <w:t>[</w:t>
      </w:r>
      <w:r>
        <w:rPr>
          <w:i/>
          <w:highlight w:val="lightGray"/>
        </w:rPr>
        <w:t>naam inschrijver</w:t>
      </w:r>
      <w:r>
        <w:rPr>
          <w:highlight w:val="lightGray"/>
        </w:rPr>
        <w:t>]</w:t>
      </w:r>
      <w:r>
        <w:t xml:space="preserve"> zal worden gegund, voor de uitvoering van het werk zal kunnen beschikken over de kennis, ervaring en middelen die de ondergetekende ter beschikking stelt.</w:t>
      </w:r>
    </w:p>
    <w:p w14:paraId="1C4BB853" w14:textId="77777777" w:rsidR="00A14104" w:rsidRDefault="00A14104" w:rsidP="00A14104"/>
    <w:p w14:paraId="1FEB1B66" w14:textId="77777777" w:rsidR="00A14104" w:rsidRDefault="00A14104" w:rsidP="00A14104">
      <w:r>
        <w:t>Aldus getekend te [</w:t>
      </w:r>
      <w:r>
        <w:rPr>
          <w:i/>
          <w:highlight w:val="lightGray"/>
        </w:rPr>
        <w:t>plaats</w:t>
      </w:r>
      <w:r>
        <w:t>], [</w:t>
      </w:r>
      <w:r>
        <w:rPr>
          <w:i/>
          <w:highlight w:val="lightGray"/>
        </w:rPr>
        <w:t>datum</w:t>
      </w:r>
      <w:r>
        <w:t>]</w:t>
      </w:r>
    </w:p>
    <w:p w14:paraId="1986EA54" w14:textId="77777777" w:rsidR="00A14104" w:rsidRDefault="00A14104" w:rsidP="00A14104"/>
    <w:p w14:paraId="67D85CEC" w14:textId="77777777" w:rsidR="00A14104" w:rsidRDefault="00A14104" w:rsidP="00A14104">
      <w:r>
        <w:t>[</w:t>
      </w:r>
      <w:r>
        <w:rPr>
          <w:i/>
          <w:highlight w:val="lightGray"/>
        </w:rPr>
        <w:t>Onderaannemer</w:t>
      </w:r>
      <w:r>
        <w:t>],</w:t>
      </w:r>
    </w:p>
    <w:p w14:paraId="7271C3B7" w14:textId="77777777" w:rsidR="00A14104" w:rsidRDefault="00A14104" w:rsidP="00A14104"/>
    <w:p w14:paraId="116E3899" w14:textId="77777777" w:rsidR="00A14104" w:rsidRDefault="00A14104" w:rsidP="00A14104">
      <w:r>
        <w:t>[</w:t>
      </w:r>
      <w:r>
        <w:rPr>
          <w:i/>
          <w:highlight w:val="lightGray"/>
        </w:rPr>
        <w:t>naam vertegenwoordigingsbevoegd natuurlijk persoon</w:t>
      </w:r>
      <w:r>
        <w:t>]</w:t>
      </w:r>
    </w:p>
    <w:p w14:paraId="4C7DF576" w14:textId="77777777" w:rsidR="00A14104" w:rsidRDefault="00A14104" w:rsidP="00A14104"/>
    <w:p w14:paraId="173E8C55" w14:textId="77777777" w:rsidR="00A14104" w:rsidRDefault="00A14104" w:rsidP="00A14104">
      <w:r>
        <w:t>[</w:t>
      </w:r>
      <w:r>
        <w:rPr>
          <w:i/>
          <w:highlight w:val="lightGray"/>
        </w:rPr>
        <w:t>functie</w:t>
      </w:r>
      <w:r>
        <w:t>]</w:t>
      </w:r>
    </w:p>
    <w:p w14:paraId="559A51E6" w14:textId="77777777" w:rsidR="00A14104" w:rsidRDefault="00A14104" w:rsidP="00A14104"/>
    <w:p w14:paraId="1C44C72A" w14:textId="77777777" w:rsidR="00A14104" w:rsidRDefault="00A14104" w:rsidP="00A14104">
      <w:r>
        <w:t>[</w:t>
      </w:r>
      <w:r>
        <w:rPr>
          <w:i/>
          <w:highlight w:val="lightGray"/>
        </w:rPr>
        <w:t>handtekening</w:t>
      </w:r>
      <w:r>
        <w:t>]</w:t>
      </w:r>
    </w:p>
    <w:p w14:paraId="15994B3C" w14:textId="77777777" w:rsidR="000B46D8" w:rsidRDefault="000B46D8"/>
    <w:sectPr w:rsidR="000B46D8" w:rsidSect="00177A29">
      <w:pgSz w:w="11906" w:h="16838"/>
      <w:pgMar w:top="1440" w:right="1644" w:bottom="1440" w:left="175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15:restartNumberingAfterBreak="0">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104"/>
    <w:rsid w:val="0004165B"/>
    <w:rsid w:val="000B46D8"/>
    <w:rsid w:val="00177A29"/>
    <w:rsid w:val="002B5524"/>
    <w:rsid w:val="00397931"/>
    <w:rsid w:val="003B3222"/>
    <w:rsid w:val="00424DED"/>
    <w:rsid w:val="00482A4F"/>
    <w:rsid w:val="00527398"/>
    <w:rsid w:val="00632123"/>
    <w:rsid w:val="008104C5"/>
    <w:rsid w:val="008402D9"/>
    <w:rsid w:val="009175F9"/>
    <w:rsid w:val="009761CF"/>
    <w:rsid w:val="009B0D92"/>
    <w:rsid w:val="009B15B3"/>
    <w:rsid w:val="00A03098"/>
    <w:rsid w:val="00A14104"/>
    <w:rsid w:val="00A3732E"/>
    <w:rsid w:val="00A53085"/>
    <w:rsid w:val="00AA2476"/>
    <w:rsid w:val="00B82447"/>
    <w:rsid w:val="00BD0C39"/>
    <w:rsid w:val="00BD3F1F"/>
    <w:rsid w:val="00E05C0C"/>
    <w:rsid w:val="00EB1492"/>
    <w:rsid w:val="00F065D5"/>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B0D053"/>
  <w15:docId w15:val="{204ACDE0-BED1-4D55-8866-EB2D2B2A3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1acaafb-750c-4244-a911-b702e7bd8d90" ContentTypeId="0x010100A43BF51D1C39A442B0DC53312CB36ACA" PreviousValue="false"/>
</file>

<file path=customXml/item3.xml><?xml version="1.0" encoding="utf-8"?>
<?mso-contentType ?>
<customXsn xmlns="http://schemas.microsoft.com/office/2006/metadata/customXsn">
  <xsnLocation/>
  <cached>True</cached>
  <openByDefault>True</openByDefault>
  <xsnScope/>
</customXsn>
</file>

<file path=customXml/item4.xml><?xml version="1.0" encoding="utf-8"?>
<ct:contentTypeSchema xmlns:ct="http://schemas.microsoft.com/office/2006/metadata/contentType" xmlns:ma="http://schemas.microsoft.com/office/2006/metadata/properties/metaAttributes" ct:_="" ma:_="" ma:contentTypeName="Tekstdocument" ma:contentTypeID="0x010100A43BF51D1C39A442B0DC53312CB36ACA2C007B9D9154A865C644A50BE16E6F87CC54" ma:contentTypeVersion="6" ma:contentTypeDescription="Nieuw tekstdocument" ma:contentTypeScope="" ma:versionID="0de7ff5d37518eab67a0ec93b61757ca">
  <xsd:schema xmlns:xsd="http://www.w3.org/2001/XMLSchema" xmlns:xs="http://www.w3.org/2001/XMLSchema" xmlns:p="http://schemas.microsoft.com/office/2006/metadata/properties" xmlns:ns2="8e4831cc-e922-4902-8a5b-6728a426b330" xmlns:ns3="24208f1f-3bb4-4eaf-b5c9-ce49ab2d3c99" xmlns:ns4="d89e6b0f-8492-4ef2-98aa-3cbcb5f453d1" xmlns:ns5="c240a158-e83d-4ca8-a1ab-448c5bb1d0f2" targetNamespace="http://schemas.microsoft.com/office/2006/metadata/properties" ma:root="true" ma:fieldsID="ad235349543e4bb28bd15c74809d3ec1" ns2:_="" ns3:_="" ns4:_="" ns5:_="">
    <xsd:import namespace="8e4831cc-e922-4902-8a5b-6728a426b330"/>
    <xsd:import namespace="24208f1f-3bb4-4eaf-b5c9-ce49ab2d3c99"/>
    <xsd:import namespace="d89e6b0f-8492-4ef2-98aa-3cbcb5f453d1"/>
    <xsd:import namespace="c240a158-e83d-4ca8-a1ab-448c5bb1d0f2"/>
    <xsd:element name="properties">
      <xsd:complexType>
        <xsd:sequence>
          <xsd:element name="documentManagement">
            <xsd:complexType>
              <xsd:all>
                <xsd:element ref="ns2:DocumentlabelPMBTaxHTField0" minOccurs="0"/>
                <xsd:element ref="ns3:Basisdocument" minOccurs="0"/>
                <xsd:element ref="ns4:Projectnaam" minOccurs="0"/>
                <xsd:element ref="ns4:Projectnummer" minOccurs="0"/>
                <xsd:element ref="ns4:Projectomschrijving" minOccurs="0"/>
                <xsd:element ref="ns5:ProjectstatusTaxHTField0" minOccurs="0"/>
                <xsd:element ref="ns5:ProjectlocatieTaxHTField0" minOccurs="0"/>
                <xsd:element ref="ns5:OpdrachtgeverTaxHTField0" minOccurs="0"/>
                <xsd:element ref="ns2:TaxCatchAll" minOccurs="0"/>
                <xsd:element ref="ns2:TaxCatchAllLabel" minOccurs="0"/>
                <xsd:element ref="ns3:ThemaTaxHTField0" minOccurs="0"/>
                <xsd:element ref="ns5:DocumentthemaTaxHTField0" minOccurs="0"/>
                <xsd:element ref="ns5:DienstTaxHTField0" minOccurs="0"/>
                <xsd:element ref="ns4:Archiefkenmerk" minOccurs="0"/>
                <xsd:element ref="ns5:IngestuurdDoor" minOccurs="0"/>
                <xsd:element ref="ns5:IngestuurdOp" minOccurs="0"/>
                <xsd:element ref="ns4:Vertrouwelijkheid" minOccurs="0"/>
                <xsd:element ref="ns4:OrigineleLocatie" minOccurs="0"/>
                <xsd:element ref="ns2:Subdossier" minOccurs="0"/>
                <xsd:element ref="ns2:Trefwoord" minOccurs="0"/>
                <xsd:element ref="ns2:Subcategori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4831cc-e922-4902-8a5b-6728a426b330" elementFormDefault="qualified">
    <xsd:import namespace="http://schemas.microsoft.com/office/2006/documentManagement/types"/>
    <xsd:import namespace="http://schemas.microsoft.com/office/infopath/2007/PartnerControls"/>
    <xsd:element name="DocumentlabelPMBTaxHTField0" ma:index="8" nillable="true" ma:taxonomy="true" ma:internalName="DocumentlabelPMBTaxHTField0" ma:taxonomyFieldName="DocumentlabelPMB" ma:displayName="Categorie" ma:readOnly="false" ma:default="" ma:fieldId="{fd2e55d4-f493-4f40-967e-8a62669d0f44}" ma:taxonomyMulti="true" ma:sspId="31acaafb-750c-4244-a911-b702e7bd8d90" ma:termSetId="af1ff7bd-a3d0-4939-b6f8-034663673164" ma:anchorId="00000000-0000-0000-0000-000000000000" ma:open="false" ma:isKeyword="false">
      <xsd:complexType>
        <xsd:sequence>
          <xsd:element ref="pc:Terms" minOccurs="0" maxOccurs="1"/>
        </xsd:sequence>
      </xsd:complexType>
    </xsd:element>
    <xsd:element name="TaxCatchAll" ma:index="20" nillable="true" ma:displayName="Taxonomy Catch All Column" ma:description="" ma:hidden="true" ma:list="{1b4642f0-4c7b-4807-874b-c651b9620a0b}" ma:internalName="TaxCatchAll" ma:showField="CatchAllData" ma:web="279fa96a-db78-4443-8398-a738ac548d8a">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description="" ma:hidden="true" ma:list="{1b4642f0-4c7b-4807-874b-c651b9620a0b}" ma:internalName="TaxCatchAllLabel" ma:readOnly="true" ma:showField="CatchAllDataLabel" ma:web="279fa96a-db78-4443-8398-a738ac548d8a">
      <xsd:complexType>
        <xsd:complexContent>
          <xsd:extension base="dms:MultiChoiceLookup">
            <xsd:sequence>
              <xsd:element name="Value" type="dms:Lookup" maxOccurs="unbounded" minOccurs="0" nillable="true"/>
            </xsd:sequence>
          </xsd:extension>
        </xsd:complexContent>
      </xsd:complexType>
    </xsd:element>
    <xsd:element name="Subdossier" ma:index="33" nillable="true" ma:displayName="Zaakdossier" ma:list="{e8fa043f-bd03-41a7-a0d4-cf9243eb4c02}" ma:internalName="Subdossier" ma:readOnly="false" ma:showField="Title" ma:web="279fa96a-db78-4443-8398-a738ac548d8a">
      <xsd:simpleType>
        <xsd:restriction base="dms:Lookup"/>
      </xsd:simpleType>
    </xsd:element>
    <xsd:element name="Trefwoord" ma:index="34" nillable="true" ma:displayName="Trefwoord" ma:list="{7b98f956-6f2b-4428-9d94-b3d936a6c61e}" ma:internalName="Trefwoord" ma:showField="Title" ma:web="279fa96a-db78-4443-8398-a738ac548d8a">
      <xsd:complexType>
        <xsd:complexContent>
          <xsd:extension base="dms:MultiChoiceLookup">
            <xsd:sequence>
              <xsd:element name="Value" type="dms:Lookup" maxOccurs="unbounded" minOccurs="0" nillable="true"/>
            </xsd:sequence>
          </xsd:extension>
        </xsd:complexContent>
      </xsd:complexType>
    </xsd:element>
    <xsd:element name="Subcategorie" ma:index="35" nillable="true" ma:displayName="Subcategorie" ma:list="{e9b9bb7f-0302-4347-b415-c8d1f49e63c4}" ma:internalName="Subcategorie" ma:showField="Title" ma:web="279fa96a-db78-4443-8398-a738ac548d8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208f1f-3bb4-4eaf-b5c9-ce49ab2d3c99" elementFormDefault="qualified">
    <xsd:import namespace="http://schemas.microsoft.com/office/2006/documentManagement/types"/>
    <xsd:import namespace="http://schemas.microsoft.com/office/infopath/2007/PartnerControls"/>
    <xsd:element name="Basisdocument" ma:index="10" nillable="true" ma:displayName="Basisdocument" ma:default="0" ma:internalName="Basisdocument">
      <xsd:simpleType>
        <xsd:restriction base="dms:Boolean"/>
      </xsd:simpleType>
    </xsd:element>
    <xsd:element name="ThemaTaxHTField0" ma:index="22" nillable="true" ma:taxonomy="true" ma:internalName="ThemaTaxHTField0" ma:taxonomyFieldName="Thema" ma:displayName="Thema" ma:readOnly="false" ma:default="" ma:fieldId="{e54614d8-9b62-47b7-b61b-59084012f7bc}" ma:taxonomyMulti="true" ma:sspId="31acaafb-750c-4244-a911-b702e7bd8d90" ma:termSetId="43a6ce5e-2ae9-407c-8ab0-6e6e17c4f9d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9e6b0f-8492-4ef2-98aa-3cbcb5f453d1" elementFormDefault="qualified">
    <xsd:import namespace="http://schemas.microsoft.com/office/2006/documentManagement/types"/>
    <xsd:import namespace="http://schemas.microsoft.com/office/infopath/2007/PartnerControls"/>
    <xsd:element name="Projectnaam" ma:index="11" nillable="true" ma:displayName="Projectnaam" ma:internalName="Projectnaam">
      <xsd:simpleType>
        <xsd:restriction base="dms:Text">
          <xsd:maxLength value="255"/>
        </xsd:restriction>
      </xsd:simpleType>
    </xsd:element>
    <xsd:element name="Projectnummer" ma:index="12" nillable="true" ma:displayName="Projectnummer" ma:internalName="Projectnummer">
      <xsd:simpleType>
        <xsd:restriction base="dms:Text">
          <xsd:maxLength value="25"/>
        </xsd:restriction>
      </xsd:simpleType>
    </xsd:element>
    <xsd:element name="Projectomschrijving" ma:index="13" nillable="true" ma:displayName="Projectomschrijving" ma:internalName="Projectomschrijving">
      <xsd:simpleType>
        <xsd:restriction base="dms:Note">
          <xsd:maxLength value="255"/>
        </xsd:restriction>
      </xsd:simpleType>
    </xsd:element>
    <xsd:element name="Archiefkenmerk" ma:index="28" nillable="true" ma:displayName="Archiefkenmerk" ma:hidden="true" ma:internalName="Archiefkenmerk" ma:readOnly="true">
      <xsd:simpleType>
        <xsd:restriction base="dms:Text">
          <xsd:maxLength value="255"/>
        </xsd:restriction>
      </xsd:simpleType>
    </xsd:element>
    <xsd:element name="Vertrouwelijkheid" ma:index="31" nillable="true" ma:displayName="Vertrouwelijkheid" ma:default="Kabinet" ma:hidden="true" ma:internalName="Vertrouwelijkheid" ma:readOnly="true">
      <xsd:simpleType>
        <xsd:restriction base="dms:Choice">
          <xsd:enumeration value="Kabinet"/>
          <xsd:enumeration value="Dienst"/>
          <xsd:enumeration value="OA"/>
        </xsd:restriction>
      </xsd:simpleType>
    </xsd:element>
    <xsd:element name="OrigineleLocatie" ma:index="32" nillable="true" ma:displayName="Originele locatie" ma:hidden="true" ma:internalName="OrigineleLocatie" ma:readOnly="tru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40a158-e83d-4ca8-a1ab-448c5bb1d0f2" elementFormDefault="qualified">
    <xsd:import namespace="http://schemas.microsoft.com/office/2006/documentManagement/types"/>
    <xsd:import namespace="http://schemas.microsoft.com/office/infopath/2007/PartnerControls"/>
    <xsd:element name="ProjectstatusTaxHTField0" ma:index="14" nillable="true" ma:taxonomy="true" ma:internalName="ProjectstatusTaxHTField0" ma:taxonomyFieldName="Projectstatus" ma:displayName="Projectstatus" ma:default="" ma:fieldId="{2e51e781-7efa-4541-8906-9d15f3c68bfe}" ma:sspId="31acaafb-750c-4244-a911-b702e7bd8d90" ma:termSetId="7dccec44-003d-49a8-ad98-1cc90089081d" ma:anchorId="00000000-0000-0000-0000-000000000000" ma:open="true" ma:isKeyword="false">
      <xsd:complexType>
        <xsd:sequence>
          <xsd:element ref="pc:Terms" minOccurs="0" maxOccurs="1"/>
        </xsd:sequence>
      </xsd:complexType>
    </xsd:element>
    <xsd:element name="ProjectlocatieTaxHTField0" ma:index="16" nillable="true" ma:taxonomy="true" ma:internalName="ProjectlocatieTaxHTField0" ma:taxonomyFieldName="Projectlocatie" ma:displayName="Projectlocatie" ma:default="" ma:fieldId="{5521c7bc-f5cb-46b0-93c9-78545cce8bb9}" ma:sspId="31acaafb-750c-4244-a911-b702e7bd8d90" ma:termSetId="c9cfe298-4df8-47a1-a437-7fcb924a64ef" ma:anchorId="00000000-0000-0000-0000-000000000000" ma:open="true" ma:isKeyword="false">
      <xsd:complexType>
        <xsd:sequence>
          <xsd:element ref="pc:Terms" minOccurs="0" maxOccurs="1"/>
        </xsd:sequence>
      </xsd:complexType>
    </xsd:element>
    <xsd:element name="OpdrachtgeverTaxHTField0" ma:index="18" nillable="true" ma:taxonomy="true" ma:internalName="OpdrachtgeverTaxHTField0" ma:taxonomyFieldName="Opdrachtgever" ma:displayName="Opdrachtgever" ma:default="" ma:fieldId="{0e4e6ec4-9300-4412-8271-d1ead98b723d}" ma:sspId="31acaafb-750c-4244-a911-b702e7bd8d90" ma:termSetId="82d1faa2-4bc9-4030-b0fa-8e165a69e751" ma:anchorId="00000000-0000-0000-0000-000000000000" ma:open="true" ma:isKeyword="false">
      <xsd:complexType>
        <xsd:sequence>
          <xsd:element ref="pc:Terms" minOccurs="0" maxOccurs="1"/>
        </xsd:sequence>
      </xsd:complexType>
    </xsd:element>
    <xsd:element name="DocumentthemaTaxHTField0" ma:index="24" nillable="true" ma:taxonomy="true" ma:internalName="DocumentthemaTaxHTField0" ma:taxonomyFieldName="Documentthema" ma:displayName="Documentthema" ma:readOnly="false" ma:default="" ma:fieldId="{8a532053-c0c5-4008-97b8-cf7d738098d1}" ma:sspId="31acaafb-750c-4244-a911-b702e7bd8d90" ma:termSetId="03352b8e-25c5-4cfc-98f2-fac8925faa30" ma:anchorId="00000000-0000-0000-0000-000000000000" ma:open="true" ma:isKeyword="false">
      <xsd:complexType>
        <xsd:sequence>
          <xsd:element ref="pc:Terms" minOccurs="0" maxOccurs="1"/>
        </xsd:sequence>
      </xsd:complexType>
    </xsd:element>
    <xsd:element name="DienstTaxHTField0" ma:index="26" nillable="true" ma:taxonomy="true" ma:internalName="DienstTaxHTField0" ma:taxonomyFieldName="Dienst" ma:displayName="Dienst" ma:readOnly="true" ma:default="2;#PMB|176ac948-4ecf-4981-9af2-fc600aa0e3d7" ma:fieldId="{c86c3b65-f545-4948-88a2-f14bb7ad1262}" ma:sspId="31acaafb-750c-4244-a911-b702e7bd8d90" ma:termSetId="0e1b22e7-2e95-47dd-baed-a7a5345f7a0f" ma:anchorId="00000000-0000-0000-0000-000000000000" ma:open="false" ma:isKeyword="false">
      <xsd:complexType>
        <xsd:sequence>
          <xsd:element ref="pc:Terms" minOccurs="0" maxOccurs="1"/>
        </xsd:sequence>
      </xsd:complexType>
    </xsd:element>
    <xsd:element name="IngestuurdDoor" ma:index="29" nillable="true" ma:displayName="Ingestuurd door" ma:hidden="true" ma:internalName="IngestuurdDo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ngestuurdOp" ma:index="30" nillable="true" ma:displayName="Ingestuurd op" ma:format="DateTime" ma:hidden="true" ma:internalName="IngestuurdOp"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ubdossier xmlns="8e4831cc-e922-4902-8a5b-6728a426b330" xsi:nil="true"/>
    <Basisdocument xmlns="24208f1f-3bb4-4eaf-b5c9-ce49ab2d3c99">false</Basisdocument>
    <ProjectstatusTaxHTField0 xmlns="c240a158-e83d-4ca8-a1ab-448c5bb1d0f2">
      <Terms xmlns="http://schemas.microsoft.com/office/infopath/2007/PartnerControls">
        <TermInfo xmlns="http://schemas.microsoft.com/office/infopath/2007/PartnerControls">
          <TermName xmlns="http://schemas.microsoft.com/office/infopath/2007/PartnerControls">Uitvoering</TermName>
          <TermId xmlns="http://schemas.microsoft.com/office/infopath/2007/PartnerControls">cbf6b336-1d0b-4374-a4c6-4c5f7e693613</TermId>
        </TermInfo>
      </Terms>
    </ProjectstatusTaxHTField0>
    <Trefwoord xmlns="8e4831cc-e922-4902-8a5b-6728a426b330"/>
    <Projectnaam xmlns="d89e6b0f-8492-4ef2-98aa-3cbcb5f453d1">Jaap Eden IJsbaan</Projectnaam>
    <Projectnummer xmlns="d89e6b0f-8492-4ef2-98aa-3cbcb5f453d1" xsi:nil="true"/>
    <ProjectlocatieTaxHTField0 xmlns="c240a158-e83d-4ca8-a1ab-448c5bb1d0f2">
      <Terms xmlns="http://schemas.microsoft.com/office/infopath/2007/PartnerControls">
        <TermInfo xmlns="http://schemas.microsoft.com/office/infopath/2007/PartnerControls">
          <TermName xmlns="http://schemas.microsoft.com/office/infopath/2007/PartnerControls">Amsterdam</TermName>
          <TermId xmlns="http://schemas.microsoft.com/office/infopath/2007/PartnerControls">adbe134c-bf4e-4f23-9e83-f44da7add0a6</TermId>
        </TermInfo>
      </Terms>
    </ProjectlocatieTaxHTField0>
    <Projectomschrijving xmlns="d89e6b0f-8492-4ef2-98aa-3cbcb5f453d1">Herontwikkeling Jaap Edenbaan Complex.</Projectomschrijving>
    <DocumentthemaTaxHTField0 xmlns="c240a158-e83d-4ca8-a1ab-448c5bb1d0f2">
      <Terms xmlns="http://schemas.microsoft.com/office/infopath/2007/PartnerControls"/>
    </DocumentthemaTaxHTField0>
    <OpdrachtgeverTaxHTField0 xmlns="c240a158-e83d-4ca8-a1ab-448c5bb1d0f2">
      <Terms xmlns="http://schemas.microsoft.com/office/infopath/2007/PartnerControls">
        <TermInfo xmlns="http://schemas.microsoft.com/office/infopath/2007/PartnerControls">
          <TermName xmlns="http://schemas.microsoft.com/office/infopath/2007/PartnerControls">Onderwijs, Jeugd en Zorg</TermName>
          <TermId xmlns="http://schemas.microsoft.com/office/infopath/2007/PartnerControls">3d881aaf-04ab-4299-8a06-66500edc314a</TermId>
        </TermInfo>
      </Terms>
    </OpdrachtgeverTaxHTField0>
    <TaxCatchAll xmlns="8e4831cc-e922-4902-8a5b-6728a426b330">
      <Value>5</Value>
      <Value>4</Value>
      <Value>3</Value>
      <Value>2</Value>
    </TaxCatchAll>
    <Subcategorie xmlns="8e4831cc-e922-4902-8a5b-6728a426b330"/>
    <ThemaTaxHTField0 xmlns="24208f1f-3bb4-4eaf-b5c9-ce49ab2d3c99">
      <Terms xmlns="http://schemas.microsoft.com/office/infopath/2007/PartnerControls"/>
    </ThemaTaxHTField0>
    <DocumentlabelPMBTaxHTField0 xmlns="8e4831cc-e922-4902-8a5b-6728a426b330">
      <Terms xmlns="http://schemas.microsoft.com/office/infopath/2007/PartnerControls"/>
    </DocumentlabelPMBTaxHTField0>
    <DienstTaxHTField0 xmlns="c240a158-e83d-4ca8-a1ab-448c5bb1d0f2">
      <Terms xmlns="http://schemas.microsoft.com/office/infopath/2007/PartnerControls">
        <TermInfo xmlns="http://schemas.microsoft.com/office/infopath/2007/PartnerControls">
          <TermName xmlns="http://schemas.microsoft.com/office/infopath/2007/PartnerControls">PMB</TermName>
          <TermId xmlns="http://schemas.microsoft.com/office/infopath/2007/PartnerControls">176ac948-4ecf-4981-9af2-fc600aa0e3d7</TermId>
        </TermInfo>
      </Terms>
    </DienstTaxHTField0>
    <Vertrouwelijkheid xmlns="d89e6b0f-8492-4ef2-98aa-3cbcb5f453d1">Kabinet</Vertrouwelijkheid>
  </documentManagement>
</p:properties>
</file>

<file path=customXml/itemProps1.xml><?xml version="1.0" encoding="utf-8"?>
<ds:datastoreItem xmlns:ds="http://schemas.openxmlformats.org/officeDocument/2006/customXml" ds:itemID="{827E40D8-DFAF-4432-BDF4-479529784E10}"/>
</file>

<file path=customXml/itemProps2.xml><?xml version="1.0" encoding="utf-8"?>
<ds:datastoreItem xmlns:ds="http://schemas.openxmlformats.org/officeDocument/2006/customXml" ds:itemID="{87874BAB-2470-49B8-8B19-80F15288D4AE}"/>
</file>

<file path=customXml/itemProps3.xml><?xml version="1.0" encoding="utf-8"?>
<ds:datastoreItem xmlns:ds="http://schemas.openxmlformats.org/officeDocument/2006/customXml" ds:itemID="{86F12EA3-A77F-4CA2-B4C2-A9B29642DD3A}"/>
</file>

<file path=customXml/itemProps4.xml><?xml version="1.0" encoding="utf-8"?>
<ds:datastoreItem xmlns:ds="http://schemas.openxmlformats.org/officeDocument/2006/customXml" ds:itemID="{614CB6F8-557E-44DF-BCCC-7272BCB91648}"/>
</file>

<file path=customXml/itemProps5.xml><?xml version="1.0" encoding="utf-8"?>
<ds:datastoreItem xmlns:ds="http://schemas.openxmlformats.org/officeDocument/2006/customXml" ds:itemID="{761061AA-8C12-43C4-85C0-88125DC70FE1}"/>
</file>

<file path=docProps/app.xml><?xml version="1.0" encoding="utf-8"?>
<Properties xmlns="http://schemas.openxmlformats.org/officeDocument/2006/extended-properties" xmlns:vt="http://schemas.openxmlformats.org/officeDocument/2006/docPropsVTypes">
  <Template>Normal.dotm</Template>
  <TotalTime>1</TotalTime>
  <Pages>1</Pages>
  <Words>172</Words>
  <Characters>950</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4_model_verklaring_derden_26062019</dc:title>
  <dc:creator>Aanbestedingsteam;ABT</dc:creator>
  <cp:lastModifiedBy>Ritbergen, Rob van</cp:lastModifiedBy>
  <cp:revision>3</cp:revision>
  <cp:lastPrinted>2019-06-25T09:05:00Z</cp:lastPrinted>
  <dcterms:created xsi:type="dcterms:W3CDTF">2022-01-10T10:36:00Z</dcterms:created>
  <dcterms:modified xsi:type="dcterms:W3CDTF">2022-03-01T12:12:00Z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0x010100A43BF51D1C39A442B0DC53312CB36ACA2C007B9D9154A865C644A50BE16E6F87CC54</vt:lpwstr>
  </property>
  <property fmtid="{D5CDD505-2E9C-101B-9397-08002B2CF9AE}" pid="3" name="Opdrachtgever">
    <vt:lpwstr>3;#Onderwijs, Jeugd en Zorg|3d881aaf-04ab-4299-8a06-66500edc314a</vt:lpwstr>
  </property>
  <property fmtid="{D5CDD505-2E9C-101B-9397-08002B2CF9AE}" pid="4" name="Projectlocatie">
    <vt:lpwstr>5;#Amsterdam|adbe134c-bf4e-4f23-9e83-f44da7add0a6</vt:lpwstr>
  </property>
  <property fmtid="{D5CDD505-2E9C-101B-9397-08002B2CF9AE}" pid="5" name="Projectstatus">
    <vt:lpwstr>4;#Uitvoering|cbf6b336-1d0b-4374-a4c6-4c5f7e693613</vt:lpwstr>
  </property>
  <property fmtid="{D5CDD505-2E9C-101B-9397-08002B2CF9AE}" pid="6" name="Thema">
    <vt:lpwstr/>
  </property>
  <property fmtid="{D5CDD505-2E9C-101B-9397-08002B2CF9AE}" pid="7" name="Documentthema">
    <vt:lpwstr/>
  </property>
  <property fmtid="{D5CDD505-2E9C-101B-9397-08002B2CF9AE}" pid="8" name="DocumentlabelPMB">
    <vt:lpwstr/>
  </property>
  <property fmtid="{D5CDD505-2E9C-101B-9397-08002B2CF9AE}" pid="9" name="Dienst">
    <vt:lpwstr>2;#PMB|176ac948-4ecf-4981-9af2-fc600aa0e3d7</vt:lpwstr>
  </property>
  <property fmtid="{D5CDD505-2E9C-101B-9397-08002B2CF9AE}" pid="10" name="Order">
    <vt:r8>147800</vt:r8>
  </property>
</Properties>
</file>